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0535390" name="b6ab096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8344214" name="b6ab0960-efca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52999571" name="e1d4894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110156" name="e1d48940-efca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31814962" name="f7d5788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337388" name="f7d57880-efca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5798655" name="1a98176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4020" name="1a981760-efcb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2652024" name="956a331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744347" name="956a3310-efcb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8567038" name="ab4e729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2929854" name="ab4e7290-efcb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445708" name="c5d8ba8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8280" name="c5d8ba80-efcb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